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185DAA" w14:textId="77777777" w:rsidR="00230BCE" w:rsidRDefault="00230BCE" w:rsidP="003C19FE">
      <w:pPr>
        <w:rPr>
          <w:b/>
          <w:bCs/>
          <w:sz w:val="40"/>
          <w:szCs w:val="40"/>
        </w:rPr>
      </w:pPr>
    </w:p>
    <w:p w14:paraId="73563F37" w14:textId="326B63A7" w:rsidR="003C19FE" w:rsidRPr="00FD0FAE" w:rsidRDefault="006D24A4" w:rsidP="003C19FE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Bijlage  </w:t>
      </w:r>
      <w:r w:rsidR="00230BCE">
        <w:rPr>
          <w:b/>
          <w:bCs/>
          <w:sz w:val="40"/>
          <w:szCs w:val="40"/>
        </w:rPr>
        <w:t>14</w:t>
      </w:r>
      <w:r w:rsidR="00831695">
        <w:rPr>
          <w:b/>
          <w:bCs/>
          <w:sz w:val="40"/>
          <w:szCs w:val="40"/>
        </w:rPr>
        <w:t xml:space="preserve"> </w:t>
      </w:r>
      <w:r w:rsidR="00230BCE">
        <w:rPr>
          <w:b/>
          <w:bCs/>
          <w:sz w:val="40"/>
          <w:szCs w:val="40"/>
        </w:rPr>
        <w:t>- Formulier voorkeur perceel</w:t>
      </w:r>
      <w:r>
        <w:rPr>
          <w:b/>
          <w:bCs/>
          <w:sz w:val="40"/>
          <w:szCs w:val="40"/>
        </w:rPr>
        <w:t xml:space="preserve"> </w:t>
      </w:r>
    </w:p>
    <w:p w14:paraId="4EC42741" w14:textId="77777777" w:rsidR="00FD0FAE" w:rsidRDefault="00FD0FAE" w:rsidP="003C19FE"/>
    <w:p w14:paraId="4E3A998F" w14:textId="77777777" w:rsidR="00230BCE" w:rsidRDefault="00230BCE" w:rsidP="003C19FE"/>
    <w:p w14:paraId="5622BACF" w14:textId="77777777" w:rsidR="003C19FE" w:rsidRPr="003C19FE" w:rsidRDefault="003C19FE" w:rsidP="003C19FE">
      <w:r w:rsidRPr="003C19FE">
        <w:t>De hierna te noemen inschrijver(s):</w:t>
      </w:r>
    </w:p>
    <w:p w14:paraId="0D657B02" w14:textId="77777777" w:rsidR="00220940" w:rsidRDefault="00220940" w:rsidP="003C19FE"/>
    <w:p w14:paraId="092CAD1C" w14:textId="77777777" w:rsidR="00FD0FAE" w:rsidRDefault="003C19FE" w:rsidP="003C19FE">
      <w:r w:rsidRPr="003C19FE">
        <w:t xml:space="preserve">a. _____________________________________________ </w:t>
      </w:r>
    </w:p>
    <w:p w14:paraId="11F9B330" w14:textId="77777777" w:rsidR="00FD0FAE" w:rsidRDefault="003C19FE" w:rsidP="003C19FE">
      <w:r w:rsidRPr="003C19FE">
        <w:t xml:space="preserve">gevestigd te: _______________________________________ </w:t>
      </w:r>
    </w:p>
    <w:p w14:paraId="5A4B0C6B" w14:textId="77777777" w:rsidR="00230BCE" w:rsidRDefault="00230BCE" w:rsidP="003C19FE"/>
    <w:p w14:paraId="2C837AC0" w14:textId="6BCFE3B4" w:rsidR="00230BCE" w:rsidRDefault="00230BCE" w:rsidP="00230BCE">
      <w:r>
        <w:t>b</w:t>
      </w:r>
      <w:r w:rsidRPr="003C19FE">
        <w:t xml:space="preserve">. _____________________________________________ </w:t>
      </w:r>
    </w:p>
    <w:p w14:paraId="4B08E0F4" w14:textId="77777777" w:rsidR="00230BCE" w:rsidRDefault="00230BCE" w:rsidP="00230BCE">
      <w:r w:rsidRPr="003C19FE">
        <w:t xml:space="preserve">gevestigd te: _______________________________________ </w:t>
      </w:r>
    </w:p>
    <w:p w14:paraId="7F455A6C" w14:textId="77777777" w:rsidR="00230BCE" w:rsidRDefault="00230BCE" w:rsidP="003C19FE"/>
    <w:p w14:paraId="687081F0" w14:textId="77777777" w:rsidR="00220940" w:rsidRDefault="00220940" w:rsidP="003C19FE"/>
    <w:p w14:paraId="7387C724" w14:textId="20FD19CA" w:rsidR="003C19FE" w:rsidRPr="003C19FE" w:rsidRDefault="003C19FE" w:rsidP="003C19FE">
      <w:r w:rsidRPr="00854C91">
        <w:rPr>
          <w:b/>
        </w:rPr>
        <w:t xml:space="preserve">verklaart (verklaren) </w:t>
      </w:r>
      <w:r w:rsidR="00230BCE">
        <w:rPr>
          <w:b/>
        </w:rPr>
        <w:t xml:space="preserve">dat de </w:t>
      </w:r>
      <w:r w:rsidR="00CF621A">
        <w:rPr>
          <w:b/>
        </w:rPr>
        <w:t>hij de onderstaande voorkeur heeft qua perceel</w:t>
      </w:r>
      <w:r w:rsidRPr="003C19FE">
        <w:t>:</w:t>
      </w:r>
    </w:p>
    <w:p w14:paraId="3AEF9CBA" w14:textId="667A3D6E" w:rsidR="00220940" w:rsidRDefault="00220940" w:rsidP="003C19FE">
      <w:pPr>
        <w:rPr>
          <w:sz w:val="28"/>
          <w:szCs w:val="28"/>
        </w:rPr>
      </w:pPr>
    </w:p>
    <w:tbl>
      <w:tblPr>
        <w:tblW w:w="467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0"/>
        <w:gridCol w:w="1993"/>
      </w:tblGrid>
      <w:tr w:rsidR="00230BCE" w:rsidRPr="00230BCE" w14:paraId="6915AD98" w14:textId="77777777" w:rsidTr="00CF621A">
        <w:trPr>
          <w:trHeight w:val="300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bottom"/>
            <w:hideMark/>
          </w:tcPr>
          <w:p w14:paraId="1C9AE374" w14:textId="77777777" w:rsidR="00230BCE" w:rsidRPr="00230BCE" w:rsidRDefault="00230BCE" w:rsidP="00CF621A">
            <w:pPr>
              <w:spacing w:line="240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30BCE">
              <w:rPr>
                <w:rFonts w:ascii="Calibri" w:hAnsi="Calibri" w:cs="Calibri"/>
                <w:b/>
                <w:bCs/>
                <w:sz w:val="22"/>
                <w:szCs w:val="22"/>
              </w:rPr>
              <w:t>Perceel: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bottom"/>
            <w:hideMark/>
          </w:tcPr>
          <w:p w14:paraId="1D0F2546" w14:textId="5FF65D3D" w:rsidR="00230BCE" w:rsidRPr="00230BCE" w:rsidRDefault="00230BCE" w:rsidP="00CF621A">
            <w:pPr>
              <w:spacing w:line="240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30BCE">
              <w:rPr>
                <w:rFonts w:ascii="Calibri" w:hAnsi="Calibri" w:cs="Calibri"/>
                <w:b/>
                <w:bCs/>
                <w:sz w:val="22"/>
                <w:szCs w:val="22"/>
              </w:rPr>
              <w:t>Voorkeur</w:t>
            </w:r>
            <w:r w:rsidRPr="00CF621A">
              <w:rPr>
                <w:rFonts w:ascii="Calibri" w:hAnsi="Calibri" w:cs="Calibri"/>
                <w:b/>
                <w:bCs/>
                <w:sz w:val="22"/>
                <w:szCs w:val="22"/>
              </w:rPr>
              <w:t>s perceel*</w:t>
            </w:r>
          </w:p>
        </w:tc>
      </w:tr>
      <w:tr w:rsidR="00230BCE" w:rsidRPr="00230BCE" w14:paraId="1A27F28A" w14:textId="77777777" w:rsidTr="00230BCE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17EC6" w14:textId="77777777" w:rsidR="00230BCE" w:rsidRPr="00230BCE" w:rsidRDefault="00230BCE" w:rsidP="00230BCE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30BCE">
              <w:rPr>
                <w:rFonts w:ascii="Calibri" w:hAnsi="Calibri" w:cs="Calibri"/>
                <w:color w:val="000000"/>
                <w:sz w:val="22"/>
                <w:szCs w:val="22"/>
              </w:rPr>
              <w:t>Perceel 1 RVS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F84D7" w14:textId="77777777" w:rsidR="00230BCE" w:rsidRPr="00230BCE" w:rsidRDefault="00230BCE" w:rsidP="00230BCE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30BC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30BCE" w:rsidRPr="00230BCE" w14:paraId="47EBA2B3" w14:textId="77777777" w:rsidTr="00230BCE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06816" w14:textId="77777777" w:rsidR="00230BCE" w:rsidRPr="00230BCE" w:rsidRDefault="00230BCE" w:rsidP="00230BCE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30BCE">
              <w:rPr>
                <w:rFonts w:ascii="Calibri" w:hAnsi="Calibri" w:cs="Calibri"/>
                <w:color w:val="000000"/>
                <w:sz w:val="22"/>
                <w:szCs w:val="22"/>
              </w:rPr>
              <w:t>Perceel 2 Staal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B44D0" w14:textId="77777777" w:rsidR="00230BCE" w:rsidRPr="00230BCE" w:rsidRDefault="00230BCE" w:rsidP="00230BCE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30BC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30BCE" w:rsidRPr="00230BCE" w14:paraId="5F6033FB" w14:textId="77777777" w:rsidTr="00230BCE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D7D47" w14:textId="77777777" w:rsidR="00230BCE" w:rsidRPr="00230BCE" w:rsidRDefault="00230BCE" w:rsidP="00230BCE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30BCE">
              <w:rPr>
                <w:rFonts w:ascii="Calibri" w:hAnsi="Calibri" w:cs="Calibri"/>
                <w:color w:val="000000"/>
                <w:sz w:val="22"/>
                <w:szCs w:val="22"/>
              </w:rPr>
              <w:t>Perceel 3 Hout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2652D" w14:textId="77777777" w:rsidR="00230BCE" w:rsidRPr="00230BCE" w:rsidRDefault="00230BCE" w:rsidP="00230BCE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30BC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30BCE" w:rsidRPr="00230BCE" w14:paraId="25944989" w14:textId="77777777" w:rsidTr="00230BCE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70CB6" w14:textId="77777777" w:rsidR="00230BCE" w:rsidRPr="00230BCE" w:rsidRDefault="00230BCE" w:rsidP="00230BCE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30BCE">
              <w:rPr>
                <w:rFonts w:ascii="Calibri" w:hAnsi="Calibri" w:cs="Calibri"/>
                <w:color w:val="000000"/>
                <w:sz w:val="22"/>
                <w:szCs w:val="22"/>
              </w:rPr>
              <w:t>Perceel 4 Geschaafd hout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F8027" w14:textId="77777777" w:rsidR="00230BCE" w:rsidRPr="00230BCE" w:rsidRDefault="00230BCE" w:rsidP="00230BCE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30BC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30BCE" w:rsidRPr="00230BCE" w14:paraId="00F81A33" w14:textId="77777777" w:rsidTr="00230BCE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5DFCA" w14:textId="77777777" w:rsidR="00230BCE" w:rsidRPr="00230BCE" w:rsidRDefault="00230BCE" w:rsidP="00230BCE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30BCE">
              <w:rPr>
                <w:rFonts w:ascii="Calibri" w:hAnsi="Calibri" w:cs="Calibri"/>
                <w:color w:val="000000"/>
                <w:sz w:val="22"/>
                <w:szCs w:val="22"/>
              </w:rPr>
              <w:t>Perceel 5 Valondergronden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4254F" w14:textId="77777777" w:rsidR="00230BCE" w:rsidRPr="00230BCE" w:rsidRDefault="00230BCE" w:rsidP="00230BCE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30BC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50E1CA8D" w14:textId="77777777" w:rsidR="00230BCE" w:rsidRDefault="00230BCE" w:rsidP="003C19FE">
      <w:pPr>
        <w:rPr>
          <w:sz w:val="28"/>
          <w:szCs w:val="28"/>
        </w:rPr>
      </w:pPr>
    </w:p>
    <w:p w14:paraId="13FCCD8D" w14:textId="5224A038" w:rsidR="00230BCE" w:rsidRPr="00230BCE" w:rsidRDefault="00230BCE" w:rsidP="00230BCE">
      <w:pPr>
        <w:pStyle w:val="Lijstalinea"/>
        <w:numPr>
          <w:ilvl w:val="0"/>
          <w:numId w:val="28"/>
        </w:numPr>
        <w:spacing w:line="240" w:lineRule="auto"/>
        <w:ind w:left="284" w:hanging="284"/>
        <w:rPr>
          <w:rFonts w:ascii="Calibri" w:hAnsi="Calibri" w:cs="Calibri"/>
          <w:i/>
          <w:iCs/>
          <w:color w:val="000000"/>
          <w:sz w:val="22"/>
          <w:szCs w:val="22"/>
        </w:rPr>
      </w:pPr>
      <w:r w:rsidRPr="00230BCE">
        <w:rPr>
          <w:i/>
          <w:iCs/>
        </w:rPr>
        <w:t xml:space="preserve">Hier dient de voorkeur voor </w:t>
      </w:r>
      <w:r w:rsidR="00CF621A">
        <w:rPr>
          <w:i/>
          <w:iCs/>
        </w:rPr>
        <w:t xml:space="preserve">het </w:t>
      </w:r>
      <w:r w:rsidRPr="00230BCE">
        <w:rPr>
          <w:i/>
          <w:iCs/>
        </w:rPr>
        <w:t xml:space="preserve">perceel te worden aangegeven, </w:t>
      </w:r>
      <w:r w:rsidRPr="00230BCE">
        <w:rPr>
          <w:rFonts w:ascii="Calibri" w:hAnsi="Calibri" w:cs="Calibri"/>
          <w:i/>
          <w:iCs/>
          <w:color w:val="000000"/>
          <w:sz w:val="22"/>
          <w:szCs w:val="22"/>
        </w:rPr>
        <w:t xml:space="preserve">waarbij nummer 1 staat voor het perceel met de hoogste voorkeur. </w:t>
      </w:r>
    </w:p>
    <w:p w14:paraId="3D287667" w14:textId="77777777" w:rsidR="00230BCE" w:rsidRDefault="00230BCE" w:rsidP="003C19FE">
      <w:pPr>
        <w:rPr>
          <w:sz w:val="28"/>
          <w:szCs w:val="28"/>
        </w:rPr>
      </w:pPr>
    </w:p>
    <w:sectPr w:rsidR="00230BCE" w:rsidSect="00177A29">
      <w:headerReference w:type="default" r:id="rId8"/>
      <w:footerReference w:type="default" r:id="rId9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866ED4" w14:textId="77777777" w:rsidR="000A4261" w:rsidRDefault="000A4261" w:rsidP="00220940">
      <w:pPr>
        <w:spacing w:line="240" w:lineRule="auto"/>
      </w:pPr>
      <w:r>
        <w:separator/>
      </w:r>
    </w:p>
  </w:endnote>
  <w:endnote w:type="continuationSeparator" w:id="0">
    <w:p w14:paraId="0EE0ED21" w14:textId="77777777" w:rsidR="000A4261" w:rsidRDefault="000A4261" w:rsidP="002209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2F178C" w14:textId="76DFC803" w:rsidR="00405D03" w:rsidRDefault="00974638" w:rsidP="00974638">
    <w:pPr>
      <w:pStyle w:val="Voettekst"/>
      <w:tabs>
        <w:tab w:val="clear" w:pos="4513"/>
        <w:tab w:val="clear" w:pos="9026"/>
        <w:tab w:val="left" w:pos="225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FBF9F6" w14:textId="77777777" w:rsidR="000A4261" w:rsidRDefault="000A4261" w:rsidP="00220940">
      <w:pPr>
        <w:spacing w:line="240" w:lineRule="auto"/>
      </w:pPr>
      <w:r>
        <w:separator/>
      </w:r>
    </w:p>
  </w:footnote>
  <w:footnote w:type="continuationSeparator" w:id="0">
    <w:p w14:paraId="79369EBD" w14:textId="77777777" w:rsidR="000A4261" w:rsidRDefault="000A4261" w:rsidP="002209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8CED52" w14:textId="77777777" w:rsidR="00220940" w:rsidRPr="00220940" w:rsidRDefault="00220940">
    <w:pPr>
      <w:pStyle w:val="Koptekst"/>
      <w:rPr>
        <w:sz w:val="18"/>
        <w:szCs w:val="18"/>
      </w:rPr>
    </w:pPr>
    <w:r w:rsidRPr="00220940">
      <w:rPr>
        <w:sz w:val="18"/>
        <w:szCs w:val="18"/>
      </w:rPr>
      <w:t>Gemeente Amsterdam</w:t>
    </w:r>
  </w:p>
  <w:p w14:paraId="39BE12A0" w14:textId="48DC49A7" w:rsidR="004C6BB4" w:rsidRPr="00AB38AE" w:rsidRDefault="004C6BB4" w:rsidP="004C6BB4">
    <w:pPr>
      <w:rPr>
        <w:sz w:val="17"/>
        <w:szCs w:val="17"/>
      </w:rPr>
    </w:pPr>
    <w:r w:rsidRPr="00AB38AE">
      <w:rPr>
        <w:sz w:val="17"/>
        <w:szCs w:val="17"/>
      </w:rPr>
      <w:t>AI 202</w:t>
    </w:r>
    <w:r w:rsidR="00230BCE">
      <w:rPr>
        <w:sz w:val="17"/>
        <w:szCs w:val="17"/>
      </w:rPr>
      <w:t>4-0093</w:t>
    </w:r>
  </w:p>
  <w:p w14:paraId="5CD95F10" w14:textId="2054F8F6" w:rsidR="00220940" w:rsidRPr="00974638" w:rsidRDefault="00974638" w:rsidP="00974638">
    <w:pPr>
      <w:pStyle w:val="kopvoorblad"/>
      <w:jc w:val="left"/>
      <w:rPr>
        <w:rFonts w:ascii="Corbel" w:hAnsi="Corbel"/>
        <w:b w:val="0"/>
        <w:sz w:val="17"/>
        <w:szCs w:val="17"/>
      </w:rPr>
    </w:pPr>
    <w:r w:rsidRPr="00974638">
      <w:rPr>
        <w:rFonts w:ascii="Corbel" w:hAnsi="Corbel"/>
        <w:b w:val="0"/>
        <w:sz w:val="17"/>
        <w:szCs w:val="17"/>
      </w:rPr>
      <w:t xml:space="preserve">Raamovereenkomst leveren en plaatsen van speel- en sporttoestellen </w:t>
    </w:r>
    <w:r w:rsidRPr="00974638">
      <w:rPr>
        <w:rFonts w:ascii="Corbel" w:hAnsi="Corbel"/>
        <w:b w:val="0"/>
        <w:sz w:val="17"/>
        <w:szCs w:val="17"/>
      </w:rPr>
      <w:br/>
      <w:t>en leveren en aanbrengen van valondergronden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38957097"/>
    <w:multiLevelType w:val="hybridMultilevel"/>
    <w:tmpl w:val="26CCD114"/>
    <w:lvl w:ilvl="0" w:tplc="4A725250">
      <w:start w:val="1"/>
      <w:numFmt w:val="bullet"/>
      <w:lvlText w:val="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1E24258"/>
    <w:multiLevelType w:val="hybridMultilevel"/>
    <w:tmpl w:val="7548DD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49283393">
    <w:abstractNumId w:val="0"/>
  </w:num>
  <w:num w:numId="2" w16cid:durableId="1327172305">
    <w:abstractNumId w:val="3"/>
  </w:num>
  <w:num w:numId="3" w16cid:durableId="1262489482">
    <w:abstractNumId w:val="8"/>
  </w:num>
  <w:num w:numId="4" w16cid:durableId="1600407084">
    <w:abstractNumId w:val="7"/>
  </w:num>
  <w:num w:numId="5" w16cid:durableId="1009714574">
    <w:abstractNumId w:val="0"/>
  </w:num>
  <w:num w:numId="6" w16cid:durableId="1597983194">
    <w:abstractNumId w:val="2"/>
  </w:num>
  <w:num w:numId="7" w16cid:durableId="1331757155">
    <w:abstractNumId w:val="5"/>
  </w:num>
  <w:num w:numId="8" w16cid:durableId="2092697745">
    <w:abstractNumId w:val="4"/>
  </w:num>
  <w:num w:numId="9" w16cid:durableId="183253138">
    <w:abstractNumId w:val="8"/>
  </w:num>
  <w:num w:numId="10" w16cid:durableId="1557156700">
    <w:abstractNumId w:val="7"/>
  </w:num>
  <w:num w:numId="11" w16cid:durableId="1021980836">
    <w:abstractNumId w:val="7"/>
  </w:num>
  <w:num w:numId="12" w16cid:durableId="863252917">
    <w:abstractNumId w:val="7"/>
  </w:num>
  <w:num w:numId="13" w16cid:durableId="667052984">
    <w:abstractNumId w:val="7"/>
  </w:num>
  <w:num w:numId="14" w16cid:durableId="299113718">
    <w:abstractNumId w:val="7"/>
  </w:num>
  <w:num w:numId="15" w16cid:durableId="207960397">
    <w:abstractNumId w:val="7"/>
  </w:num>
  <w:num w:numId="16" w16cid:durableId="1383868919">
    <w:abstractNumId w:val="7"/>
  </w:num>
  <w:num w:numId="17" w16cid:durableId="956374762">
    <w:abstractNumId w:val="7"/>
  </w:num>
  <w:num w:numId="18" w16cid:durableId="352414082">
    <w:abstractNumId w:val="7"/>
  </w:num>
  <w:num w:numId="19" w16cid:durableId="1647902814">
    <w:abstractNumId w:val="4"/>
  </w:num>
  <w:num w:numId="20" w16cid:durableId="1520042036">
    <w:abstractNumId w:val="8"/>
  </w:num>
  <w:num w:numId="21" w16cid:durableId="1360427954">
    <w:abstractNumId w:val="0"/>
  </w:num>
  <w:num w:numId="22" w16cid:durableId="1156532071">
    <w:abstractNumId w:val="2"/>
  </w:num>
  <w:num w:numId="23" w16cid:durableId="320423746">
    <w:abstractNumId w:val="5"/>
  </w:num>
  <w:num w:numId="24" w16cid:durableId="238373979">
    <w:abstractNumId w:val="0"/>
  </w:num>
  <w:num w:numId="25" w16cid:durableId="1406873820">
    <w:abstractNumId w:val="0"/>
  </w:num>
  <w:num w:numId="26" w16cid:durableId="1485585509">
    <w:abstractNumId w:val="0"/>
  </w:num>
  <w:num w:numId="27" w16cid:durableId="1303729522">
    <w:abstractNumId w:val="6"/>
  </w:num>
  <w:num w:numId="28" w16cid:durableId="48922393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24A4"/>
    <w:rsid w:val="000A4261"/>
    <w:rsid w:val="000B46D8"/>
    <w:rsid w:val="00177A29"/>
    <w:rsid w:val="00220940"/>
    <w:rsid w:val="00230BCE"/>
    <w:rsid w:val="002B5524"/>
    <w:rsid w:val="002E442F"/>
    <w:rsid w:val="00367491"/>
    <w:rsid w:val="0038764D"/>
    <w:rsid w:val="003B3222"/>
    <w:rsid w:val="003C19FE"/>
    <w:rsid w:val="00405D03"/>
    <w:rsid w:val="00424DED"/>
    <w:rsid w:val="00431F70"/>
    <w:rsid w:val="00482A4F"/>
    <w:rsid w:val="004C6BB4"/>
    <w:rsid w:val="00527398"/>
    <w:rsid w:val="00632123"/>
    <w:rsid w:val="00664B71"/>
    <w:rsid w:val="00670B0A"/>
    <w:rsid w:val="006B77D2"/>
    <w:rsid w:val="006C583D"/>
    <w:rsid w:val="006D24A4"/>
    <w:rsid w:val="008104C5"/>
    <w:rsid w:val="00831695"/>
    <w:rsid w:val="008402D9"/>
    <w:rsid w:val="00847FFD"/>
    <w:rsid w:val="00854C91"/>
    <w:rsid w:val="0086631D"/>
    <w:rsid w:val="009175F9"/>
    <w:rsid w:val="00974638"/>
    <w:rsid w:val="009761CF"/>
    <w:rsid w:val="009B0D92"/>
    <w:rsid w:val="00A03098"/>
    <w:rsid w:val="00A31D5E"/>
    <w:rsid w:val="00A3732E"/>
    <w:rsid w:val="00A53085"/>
    <w:rsid w:val="00A86DE4"/>
    <w:rsid w:val="00B179C9"/>
    <w:rsid w:val="00B91FD2"/>
    <w:rsid w:val="00B962AD"/>
    <w:rsid w:val="00BD0C39"/>
    <w:rsid w:val="00BE1DBE"/>
    <w:rsid w:val="00C267FB"/>
    <w:rsid w:val="00CC39EC"/>
    <w:rsid w:val="00CF621A"/>
    <w:rsid w:val="00D93CF8"/>
    <w:rsid w:val="00DD0355"/>
    <w:rsid w:val="00DE49A7"/>
    <w:rsid w:val="00EB1492"/>
    <w:rsid w:val="00F12F0D"/>
    <w:rsid w:val="00FD0FAE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8B3A64"/>
  <w15:docId w15:val="{4C5FA9B6-4857-4C18-8131-A5A9792AE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basedOn w:val="Standaard"/>
    <w:uiPriority w:val="34"/>
    <w:rsid w:val="00FD0FAE"/>
    <w:pPr>
      <w:ind w:left="720"/>
      <w:contextualSpacing/>
    </w:pPr>
  </w:style>
  <w:style w:type="paragraph" w:styleId="Koptekst">
    <w:name w:val="header"/>
    <w:basedOn w:val="Standaard"/>
    <w:link w:val="KoptekstChar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220940"/>
  </w:style>
  <w:style w:type="paragraph" w:styleId="Voettekst">
    <w:name w:val="footer"/>
    <w:basedOn w:val="Standaard"/>
    <w:link w:val="VoettekstChar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220940"/>
  </w:style>
  <w:style w:type="paragraph" w:styleId="Ballontekst">
    <w:name w:val="Balloon Text"/>
    <w:basedOn w:val="Standaard"/>
    <w:link w:val="BallontekstChar"/>
    <w:rsid w:val="002209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20940"/>
    <w:rPr>
      <w:rFonts w:ascii="Tahoma" w:hAnsi="Tahoma" w:cs="Tahoma"/>
      <w:sz w:val="16"/>
      <w:szCs w:val="16"/>
    </w:rPr>
  </w:style>
  <w:style w:type="paragraph" w:customStyle="1" w:styleId="kopvoorblad">
    <w:name w:val="kop voorblad"/>
    <w:basedOn w:val="Koptekst"/>
    <w:rsid w:val="004C6BB4"/>
    <w:pPr>
      <w:tabs>
        <w:tab w:val="clear" w:pos="4513"/>
        <w:tab w:val="clear" w:pos="9026"/>
      </w:tabs>
      <w:jc w:val="center"/>
    </w:pPr>
    <w:rPr>
      <w:rFonts w:ascii="Arial" w:hAnsi="Arial"/>
      <w:b/>
      <w:sz w:val="4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6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ntbr005\AppData\Local\Microsoft\Windows\Temporary%20Internet%20Files\Content.IE5\K3EQOHB1\format_inschrijvingsbiljet_20161018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6C80D-DB94-4872-9B07-F0E571067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format_inschrijvingsbiljet_20161018.dotx</Template>
  <TotalTime>3</TotalTime>
  <Pages>1</Pages>
  <Words>73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Smit, René</cp:lastModifiedBy>
  <cp:revision>2</cp:revision>
  <dcterms:created xsi:type="dcterms:W3CDTF">2024-11-04T12:06:00Z</dcterms:created>
  <dcterms:modified xsi:type="dcterms:W3CDTF">2024-11-04T12:06:00Z</dcterms:modified>
</cp:coreProperties>
</file>